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574C022E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CB28EF">
              <w:rPr>
                <w:b/>
                <w:bCs/>
                <w:sz w:val="40"/>
                <w:szCs w:val="40"/>
              </w:rPr>
              <w:t>10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77303115" w:rsidR="004569C5" w:rsidRPr="008C6AE6" w:rsidRDefault="00CB28EF" w:rsidP="00FC6266">
            <w:pPr>
              <w:rPr>
                <w:noProof/>
              </w:rPr>
            </w:pPr>
            <w:r>
              <w:t>SOK Ingenieursdiensten</w:t>
            </w:r>
            <w:r w:rsidR="005B387E">
              <w:t xml:space="preserve"> </w:t>
            </w:r>
            <w:r w:rsidR="005B387E" w:rsidRPr="005B387E">
              <w:t>Noord, Zuidoost, Nieuw-West en Haven-Stad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778EFB6A" w:rsidR="004569C5" w:rsidRPr="008C6AE6" w:rsidRDefault="00CB28EF" w:rsidP="00FC6266">
            <w:r>
              <w:t>AI2026-0040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proofErr w:type="gramStart"/>
            <w:r w:rsidRPr="00643181">
              <w:rPr>
                <w:highlight w:val="yellow"/>
              </w:rPr>
              <w:t>invullen</w:t>
            </w:r>
            <w:proofErr w:type="gramEnd"/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4C638565">
      <w:pPr>
        <w:rPr>
          <w:i/>
          <w:iCs/>
        </w:rPr>
      </w:pPr>
      <w:r>
        <w:t xml:space="preserve">De ondergetekende(s) verklaart (verklaren) zich bereid de uitvoering van de opdracht op een duurzame wijze ter hand te nemen en daarbij adequaat invulling te geven aan een CO2-reductie op </w:t>
      </w:r>
      <w:r w:rsidRPr="4C638565">
        <w:rPr>
          <w:i/>
          <w:iCs/>
        </w:rPr>
        <w:t>(aankruisen wat van toepassing is)</w:t>
      </w:r>
      <w:r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7C0517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7C0517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7C0517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7C0517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7C0517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7C0517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proofErr w:type="gramStart"/>
            <w:r w:rsidR="009D64AB" w:rsidRPr="008C6AE6">
              <w:t>geen</w:t>
            </w:r>
            <w:proofErr w:type="gramEnd"/>
            <w:r w:rsidR="009D64AB" w:rsidRPr="008C6AE6">
              <w:t xml:space="preserve">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7C0517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7C0517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</w:t>
      </w:r>
      <w:proofErr w:type="gramStart"/>
      <w:r w:rsidR="00E20DD9" w:rsidRPr="001614F2">
        <w:rPr>
          <w:i/>
        </w:rPr>
        <w:t>aankruisen</w:t>
      </w:r>
      <w:proofErr w:type="gramEnd"/>
      <w:r w:rsidR="00E20DD9" w:rsidRPr="001614F2">
        <w:rPr>
          <w:i/>
        </w:rPr>
        <w:t xml:space="preserve">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3163AA2E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040EF">
        <w:t xml:space="preserve">2026-0040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te</w:t>
      </w:r>
      <w:proofErr w:type="gramEnd"/>
      <w:r w:rsidRPr="00B73F27">
        <w:rPr>
          <w:rFonts w:cs="WorkSans-Regular"/>
          <w:color w:val="000000" w:themeColor="text1"/>
        </w:rPr>
        <w:t xml:space="preserve">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door</w:t>
      </w:r>
      <w:proofErr w:type="gramEnd"/>
      <w:r w:rsidRPr="00B73F27">
        <w:rPr>
          <w:rFonts w:cs="WorkSans-Regular"/>
          <w:color w:val="000000" w:themeColor="text1"/>
        </w:rPr>
        <w:t xml:space="preserve"> ________________________________________</w:t>
      </w:r>
      <w:proofErr w:type="gramStart"/>
      <w:r w:rsidRPr="00B73F27">
        <w:rPr>
          <w:rFonts w:cs="WorkSans-Regular"/>
          <w:color w:val="000000" w:themeColor="text1"/>
        </w:rPr>
        <w:t>_</w:t>
      </w:r>
      <w:r w:rsidRPr="00B73F27">
        <w:rPr>
          <w:rFonts w:cs="WorkSans-Italic"/>
          <w:i/>
          <w:iCs/>
          <w:color w:val="000000" w:themeColor="text1"/>
        </w:rPr>
        <w:t>(</w:t>
      </w:r>
      <w:proofErr w:type="gramEnd"/>
      <w:r w:rsidRPr="00B73F27">
        <w:rPr>
          <w:rFonts w:cs="WorkSans-Italic"/>
          <w:i/>
          <w:iCs/>
          <w:color w:val="000000" w:themeColor="text1"/>
        </w:rPr>
        <w:t>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als</w:t>
      </w:r>
      <w:proofErr w:type="gramEnd"/>
      <w:r w:rsidRPr="00B73F27">
        <w:rPr>
          <w:rFonts w:cs="WorkSans-Regular"/>
          <w:color w:val="000000" w:themeColor="text1"/>
        </w:rPr>
        <w:t xml:space="preserve"> bestuurder van _____________________________</w:t>
      </w:r>
      <w:proofErr w:type="gramStart"/>
      <w:r w:rsidRPr="00B73F27">
        <w:rPr>
          <w:rFonts w:cs="WorkSans-Regular"/>
          <w:color w:val="000000" w:themeColor="text1"/>
        </w:rPr>
        <w:t>_</w:t>
      </w:r>
      <w:r w:rsidRPr="00B73F27">
        <w:rPr>
          <w:rFonts w:cs="WorkSans-Italic"/>
          <w:i/>
          <w:iCs/>
          <w:color w:val="000000" w:themeColor="text1"/>
        </w:rPr>
        <w:t>(</w:t>
      </w:r>
      <w:proofErr w:type="gramEnd"/>
      <w:r w:rsidRPr="00B73F27">
        <w:rPr>
          <w:rFonts w:cs="WorkSans-Italic"/>
          <w:i/>
          <w:iCs/>
          <w:color w:val="000000" w:themeColor="text1"/>
        </w:rPr>
        <w:t>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die</w:t>
      </w:r>
      <w:proofErr w:type="gramEnd"/>
      <w:r w:rsidRPr="00B73F27">
        <w:rPr>
          <w:rFonts w:cs="WorkSans-Regular"/>
          <w:color w:val="000000" w:themeColor="text1"/>
        </w:rPr>
        <w:t xml:space="preserve"> _________________________________________</w:t>
      </w:r>
      <w:proofErr w:type="gramStart"/>
      <w:r w:rsidRPr="00B73F27">
        <w:rPr>
          <w:rFonts w:cs="WorkSans-Regular"/>
          <w:color w:val="000000" w:themeColor="text1"/>
        </w:rPr>
        <w:t>_</w:t>
      </w:r>
      <w:r w:rsidRPr="00B73F27">
        <w:rPr>
          <w:rFonts w:cs="WorkSans-Italic"/>
          <w:i/>
          <w:iCs/>
          <w:color w:val="000000" w:themeColor="text1"/>
        </w:rPr>
        <w:t>(</w:t>
      </w:r>
      <w:proofErr w:type="gramEnd"/>
      <w:r w:rsidRPr="00B73F27">
        <w:rPr>
          <w:rFonts w:cs="WorkSans-Italic"/>
          <w:i/>
          <w:iCs/>
          <w:color w:val="000000" w:themeColor="text1"/>
        </w:rPr>
        <w:t>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proofErr w:type="gramStart"/>
      <w:r w:rsidRPr="00B73F27">
        <w:rPr>
          <w:rFonts w:cs="WorkSans-Regular"/>
          <w:color w:val="000000" w:themeColor="text1"/>
        </w:rPr>
        <w:t>ter</w:t>
      </w:r>
      <w:proofErr w:type="gramEnd"/>
      <w:r w:rsidRPr="00B73F27">
        <w:rPr>
          <w:rFonts w:cs="WorkSans-Regular"/>
          <w:color w:val="000000" w:themeColor="text1"/>
        </w:rPr>
        <w:t xml:space="preserve">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E968" w14:textId="77777777" w:rsidR="007C0517" w:rsidRDefault="007C0517" w:rsidP="004569C5">
      <w:pPr>
        <w:spacing w:line="240" w:lineRule="auto"/>
      </w:pPr>
      <w:r>
        <w:separator/>
      </w:r>
    </w:p>
  </w:endnote>
  <w:endnote w:type="continuationSeparator" w:id="0">
    <w:p w14:paraId="455F5C72" w14:textId="77777777" w:rsidR="007C0517" w:rsidRDefault="007C0517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2816" w14:textId="77777777" w:rsidR="007C0517" w:rsidRDefault="007C0517" w:rsidP="004569C5">
      <w:pPr>
        <w:spacing w:line="240" w:lineRule="auto"/>
      </w:pPr>
      <w:r>
        <w:separator/>
      </w:r>
    </w:p>
  </w:footnote>
  <w:footnote w:type="continuationSeparator" w:id="0">
    <w:p w14:paraId="2100C9F4" w14:textId="77777777" w:rsidR="007C0517" w:rsidRDefault="007C0517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451A23CF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CB28EF">
            <w:rPr>
              <w:sz w:val="18"/>
              <w:szCs w:val="18"/>
            </w:rPr>
            <w:t xml:space="preserve">6-0040 </w:t>
          </w:r>
          <w:r w:rsidR="004040EF">
            <w:rPr>
              <w:sz w:val="18"/>
              <w:szCs w:val="18"/>
            </w:rPr>
            <w:t>SOK Ingenieursdiensten</w:t>
          </w:r>
          <w:r w:rsidR="005B387E">
            <w:rPr>
              <w:sz w:val="18"/>
              <w:szCs w:val="18"/>
            </w:rPr>
            <w:t xml:space="preserve"> </w:t>
          </w:r>
          <w:r w:rsidR="005B387E" w:rsidRPr="005B387E">
            <w:rPr>
              <w:sz w:val="18"/>
              <w:szCs w:val="18"/>
            </w:rPr>
            <w:t>Noord, Zuidoost, Nieuw-West en Haven-Stad</w:t>
          </w:r>
        </w:p>
        <w:p w14:paraId="58CFDBAA" w14:textId="6E14066B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4040EF">
            <w:rPr>
              <w:sz w:val="18"/>
              <w:szCs w:val="18"/>
            </w:rPr>
            <w:t xml:space="preserve">10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4040EF" w:rsidRPr="00DB48D5" w:rsidRDefault="004040EF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4040EF" w:rsidRDefault="004040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B46D8"/>
    <w:rsid w:val="00177A29"/>
    <w:rsid w:val="001A2232"/>
    <w:rsid w:val="001B35A9"/>
    <w:rsid w:val="00242716"/>
    <w:rsid w:val="00260E91"/>
    <w:rsid w:val="002B5524"/>
    <w:rsid w:val="00387F80"/>
    <w:rsid w:val="003B3222"/>
    <w:rsid w:val="004040EF"/>
    <w:rsid w:val="00424DED"/>
    <w:rsid w:val="004569C5"/>
    <w:rsid w:val="00482A4F"/>
    <w:rsid w:val="00527398"/>
    <w:rsid w:val="005357F9"/>
    <w:rsid w:val="00537CF3"/>
    <w:rsid w:val="005749BA"/>
    <w:rsid w:val="005B387E"/>
    <w:rsid w:val="006246A9"/>
    <w:rsid w:val="00632123"/>
    <w:rsid w:val="006D10C6"/>
    <w:rsid w:val="007373CB"/>
    <w:rsid w:val="00754A34"/>
    <w:rsid w:val="00756E42"/>
    <w:rsid w:val="00762F7E"/>
    <w:rsid w:val="007C0517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C85A1B"/>
    <w:rsid w:val="00CA1BAC"/>
    <w:rsid w:val="00CB28EF"/>
    <w:rsid w:val="00CB5431"/>
    <w:rsid w:val="00CE174B"/>
    <w:rsid w:val="00DB74E1"/>
    <w:rsid w:val="00E20DD9"/>
    <w:rsid w:val="00EB1492"/>
    <w:rsid w:val="00EF3194"/>
    <w:rsid w:val="00F12F0D"/>
    <w:rsid w:val="00F42A15"/>
    <w:rsid w:val="00FE2507"/>
    <w:rsid w:val="00FE4E42"/>
    <w:rsid w:val="4C638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02976BE012221E44B1755A7382ADD183" ma:contentTypeVersion="10" ma:contentTypeDescription="Aan dit standaarddocument kleven alle metagegevens die mogelijk van belang zijn op documentniveau, bijvoorbeeld om bepaalde processen uit te kunnen voeren." ma:contentTypeScope="" ma:versionID="35783c60e0239be10dcb58d43097c837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615ddd84562a715e02ca6189e0fe7d0d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8a67555-670c-498b-9db5-f5c3fe86dad2}" ma:internalName="TaxCatchAll" ma:showField="CatchAllData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8a67555-670c-498b-9db5-f5c3fe86dad2}" ma:internalName="TaxCatchAllLabel" ma:readOnly="true" ma:showField="CatchAllDataLabel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005DF3FF-33B9-421C-AB6E-1DE563A76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38CAA1-0D44-4FE5-AC49-FAE4FE76FA9A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EED6C93A-0D9E-4AF9-AA3A-2A2B6A29C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78824F-BA27-44C4-AF89-F288CF6F354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1182</Characters>
  <Application>Microsoft Office Word</Application>
  <DocSecurity>0</DocSecurity>
  <Lines>9</Lines>
  <Paragraphs>2</Paragraphs>
  <ScaleCrop>false</ScaleCrop>
  <Company>Gemeente Amsterdam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Demir, Sadettin</cp:lastModifiedBy>
  <cp:revision>14</cp:revision>
  <dcterms:created xsi:type="dcterms:W3CDTF">2023-02-02T13:36:00Z</dcterms:created>
  <dcterms:modified xsi:type="dcterms:W3CDTF">2026-07-01T11:37:00Z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0x0101006EE0887428AA3340B2884DF1130CF73B0002976BE012221E44B1755A7382ADD183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</Properties>
</file>